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EC7EF" w14:textId="77777777" w:rsidR="0028265F" w:rsidRPr="00F8705C" w:rsidRDefault="00000000">
      <w:pPr>
        <w:jc w:val="center"/>
      </w:pPr>
      <w:r w:rsidRPr="00F8705C">
        <w:rPr>
          <w:rFonts w:eastAsia="Times New Roman" w:cs="Times New Roman"/>
          <w:b/>
          <w:sz w:val="24"/>
        </w:rPr>
        <w:t>OŚWIADCZENIE WYKONAWCÓW WSPÓLNIE UBIEGAJĄCYCH SIĘ O ZAMÓWIENIE</w:t>
      </w:r>
    </w:p>
    <w:p w14:paraId="4F48FAD5" w14:textId="77777777" w:rsidR="0028265F" w:rsidRPr="00F8705C" w:rsidRDefault="00000000">
      <w:pPr>
        <w:spacing w:after="80"/>
        <w:jc w:val="center"/>
      </w:pPr>
      <w:r w:rsidRPr="00F8705C">
        <w:rPr>
          <w:rFonts w:eastAsia="Times New Roman" w:cs="Times New Roman"/>
          <w:i/>
          <w:sz w:val="17"/>
        </w:rPr>
        <w:t xml:space="preserve">Art. 117 ust. 4 ustawy </w:t>
      </w:r>
      <w:proofErr w:type="spellStart"/>
      <w:r w:rsidRPr="00F8705C">
        <w:rPr>
          <w:rFonts w:eastAsia="Times New Roman" w:cs="Times New Roman"/>
          <w:i/>
          <w:sz w:val="17"/>
        </w:rPr>
        <w:t>Pzp</w:t>
      </w:r>
      <w:proofErr w:type="spellEnd"/>
      <w:r w:rsidRPr="00F8705C">
        <w:rPr>
          <w:rFonts w:eastAsia="Times New Roman" w:cs="Times New Roman"/>
          <w:i/>
          <w:sz w:val="17"/>
        </w:rPr>
        <w:t xml:space="preserve"> – jeżeli dotyczy</w:t>
      </w:r>
    </w:p>
    <w:p w14:paraId="3DCBA382" w14:textId="77777777" w:rsidR="0028265F" w:rsidRPr="00F8705C" w:rsidRDefault="00000000">
      <w:pPr>
        <w:spacing w:after="120"/>
        <w:jc w:val="center"/>
      </w:pPr>
      <w:r w:rsidRPr="00F8705C">
        <w:rPr>
          <w:rFonts w:eastAsia="Times New Roman" w:cs="Times New Roman"/>
          <w:b/>
          <w:sz w:val="16"/>
        </w:rPr>
        <w:t>„Zaprojektowanie, dostawa i montaż scenografii do Centrów Edukacji Bezpieczeństwa dla dzieci w Chojnowie oraz Legnicy dla KM PSP w Legnicy.”</w:t>
      </w:r>
      <w:r w:rsidRPr="00F8705C">
        <w:rPr>
          <w:rFonts w:eastAsia="Times New Roman" w:cs="Times New Roman"/>
          <w:b/>
          <w:sz w:val="16"/>
        </w:rPr>
        <w:br/>
        <w:t>Oznaczenie postępowania: MT.2370.02.2026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5"/>
        <w:gridCol w:w="3931"/>
        <w:gridCol w:w="2247"/>
        <w:gridCol w:w="3113"/>
      </w:tblGrid>
      <w:tr w:rsidR="0028265F" w:rsidRPr="00F8705C" w14:paraId="7776F094" w14:textId="77777777" w:rsidTr="009A4791">
        <w:trPr>
          <w:tblHeader/>
          <w:jc w:val="center"/>
        </w:trPr>
        <w:tc>
          <w:tcPr>
            <w:tcW w:w="56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84C7BCE" w14:textId="77777777" w:rsidR="0028265F" w:rsidRPr="00F8705C" w:rsidRDefault="00000000">
            <w:pPr>
              <w:spacing w:after="0"/>
              <w:jc w:val="center"/>
            </w:pPr>
            <w:r w:rsidRPr="00F8705C">
              <w:rPr>
                <w:rFonts w:eastAsia="Times New Roman" w:cs="Times New Roman"/>
                <w:b/>
                <w:sz w:val="16"/>
              </w:rPr>
              <w:t>Lp.</w:t>
            </w:r>
          </w:p>
        </w:tc>
        <w:tc>
          <w:tcPr>
            <w:tcW w:w="3969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93675E9" w14:textId="77777777" w:rsidR="0028265F" w:rsidRPr="00F8705C" w:rsidRDefault="00000000">
            <w:pPr>
              <w:spacing w:after="0"/>
              <w:jc w:val="center"/>
            </w:pPr>
            <w:r w:rsidRPr="00F8705C">
              <w:rPr>
                <w:rFonts w:eastAsia="Times New Roman" w:cs="Times New Roman"/>
                <w:b/>
                <w:sz w:val="16"/>
              </w:rPr>
              <w:t>Nazwa / firma Wykonawcy</w:t>
            </w:r>
          </w:p>
        </w:tc>
        <w:tc>
          <w:tcPr>
            <w:tcW w:w="226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95650F2" w14:textId="77777777" w:rsidR="0028265F" w:rsidRPr="00F8705C" w:rsidRDefault="00000000">
            <w:pPr>
              <w:spacing w:after="0"/>
              <w:jc w:val="center"/>
            </w:pPr>
            <w:r w:rsidRPr="00F8705C">
              <w:rPr>
                <w:rFonts w:eastAsia="Times New Roman" w:cs="Times New Roman"/>
                <w:b/>
                <w:sz w:val="16"/>
              </w:rPr>
              <w:t>NIP / KRS / CEIDG</w:t>
            </w:r>
          </w:p>
        </w:tc>
        <w:tc>
          <w:tcPr>
            <w:tcW w:w="314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F6C43EE" w14:textId="77777777" w:rsidR="0028265F" w:rsidRPr="00F8705C" w:rsidRDefault="00000000">
            <w:pPr>
              <w:spacing w:after="0"/>
              <w:jc w:val="center"/>
            </w:pPr>
            <w:r w:rsidRPr="00F8705C">
              <w:rPr>
                <w:rFonts w:eastAsia="Times New Roman" w:cs="Times New Roman"/>
                <w:b/>
                <w:sz w:val="16"/>
              </w:rPr>
              <w:t>Rola</w:t>
            </w:r>
          </w:p>
        </w:tc>
      </w:tr>
      <w:tr w:rsidR="0028265F" w:rsidRPr="00F8705C" w14:paraId="3626E85E" w14:textId="77777777" w:rsidTr="009A4791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8F845FE" w14:textId="77777777" w:rsidR="0028265F" w:rsidRPr="00F8705C" w:rsidRDefault="00000000">
            <w:pPr>
              <w:spacing w:after="0"/>
            </w:pPr>
            <w:r w:rsidRPr="00F8705C">
              <w:rPr>
                <w:rFonts w:eastAsia="Times New Roman" w:cs="Times New Roman"/>
                <w:sz w:val="16"/>
              </w:rPr>
              <w:t>1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7A1EE39" w14:textId="557887E1" w:rsidR="0028265F" w:rsidRPr="00F8705C" w:rsidRDefault="00C927DE">
            <w:pPr>
              <w:spacing w:after="0"/>
            </w:pPr>
            <w:r>
              <w:t xml:space="preserve"> </w:t>
            </w: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A3CEF73" w14:textId="77777777" w:rsidR="0028265F" w:rsidRPr="00F8705C" w:rsidRDefault="0028265F">
            <w:pPr>
              <w:spacing w:after="0"/>
            </w:pPr>
          </w:p>
        </w:tc>
        <w:tc>
          <w:tcPr>
            <w:tcW w:w="314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EBAFA74" w14:textId="77777777" w:rsidR="0028265F" w:rsidRPr="00F8705C" w:rsidRDefault="0028265F">
            <w:pPr>
              <w:spacing w:after="0"/>
            </w:pPr>
          </w:p>
        </w:tc>
      </w:tr>
      <w:tr w:rsidR="0028265F" w:rsidRPr="00F8705C" w14:paraId="70DB0757" w14:textId="77777777" w:rsidTr="009A4791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DAD28C8" w14:textId="77777777" w:rsidR="0028265F" w:rsidRPr="00F8705C" w:rsidRDefault="00000000">
            <w:pPr>
              <w:spacing w:after="0"/>
            </w:pPr>
            <w:r w:rsidRPr="00F8705C">
              <w:rPr>
                <w:rFonts w:eastAsia="Times New Roman" w:cs="Times New Roman"/>
                <w:sz w:val="16"/>
              </w:rPr>
              <w:t>2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70230D6" w14:textId="77777777" w:rsidR="0028265F" w:rsidRPr="00F8705C" w:rsidRDefault="0028265F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A1853B7" w14:textId="77777777" w:rsidR="0028265F" w:rsidRPr="00F8705C" w:rsidRDefault="0028265F">
            <w:pPr>
              <w:spacing w:after="0"/>
            </w:pPr>
          </w:p>
        </w:tc>
        <w:tc>
          <w:tcPr>
            <w:tcW w:w="314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2506261" w14:textId="77777777" w:rsidR="0028265F" w:rsidRPr="00F8705C" w:rsidRDefault="0028265F">
            <w:pPr>
              <w:spacing w:after="0"/>
            </w:pPr>
          </w:p>
        </w:tc>
      </w:tr>
      <w:tr w:rsidR="0028265F" w:rsidRPr="00F8705C" w14:paraId="03910EFC" w14:textId="77777777" w:rsidTr="009A4791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DB58839" w14:textId="77777777" w:rsidR="0028265F" w:rsidRPr="00F8705C" w:rsidRDefault="00000000">
            <w:pPr>
              <w:spacing w:after="0"/>
            </w:pPr>
            <w:r w:rsidRPr="00F8705C">
              <w:rPr>
                <w:rFonts w:eastAsia="Times New Roman" w:cs="Times New Roman"/>
                <w:sz w:val="16"/>
              </w:rPr>
              <w:t>3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837B0AC" w14:textId="77777777" w:rsidR="0028265F" w:rsidRPr="00F8705C" w:rsidRDefault="0028265F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B8198A3" w14:textId="77777777" w:rsidR="0028265F" w:rsidRPr="00F8705C" w:rsidRDefault="0028265F">
            <w:pPr>
              <w:spacing w:after="0"/>
            </w:pPr>
          </w:p>
        </w:tc>
        <w:tc>
          <w:tcPr>
            <w:tcW w:w="314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5C9A378" w14:textId="77777777" w:rsidR="0028265F" w:rsidRPr="00F8705C" w:rsidRDefault="0028265F">
            <w:pPr>
              <w:spacing w:after="0"/>
            </w:pPr>
          </w:p>
        </w:tc>
      </w:tr>
      <w:tr w:rsidR="0028265F" w:rsidRPr="00F8705C" w14:paraId="5E134879" w14:textId="77777777" w:rsidTr="009A4791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EF88B99" w14:textId="77777777" w:rsidR="0028265F" w:rsidRPr="00F8705C" w:rsidRDefault="00000000">
            <w:pPr>
              <w:spacing w:after="0"/>
            </w:pPr>
            <w:r w:rsidRPr="00F8705C">
              <w:rPr>
                <w:rFonts w:eastAsia="Times New Roman" w:cs="Times New Roman"/>
                <w:sz w:val="16"/>
              </w:rPr>
              <w:t>4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010534F" w14:textId="77777777" w:rsidR="0028265F" w:rsidRPr="00F8705C" w:rsidRDefault="0028265F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D58D8BD" w14:textId="77777777" w:rsidR="0028265F" w:rsidRPr="00F8705C" w:rsidRDefault="0028265F">
            <w:pPr>
              <w:spacing w:after="0"/>
            </w:pPr>
          </w:p>
        </w:tc>
        <w:tc>
          <w:tcPr>
            <w:tcW w:w="314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47F98BC" w14:textId="77777777" w:rsidR="0028265F" w:rsidRPr="00F8705C" w:rsidRDefault="0028265F">
            <w:pPr>
              <w:spacing w:after="0"/>
            </w:pPr>
          </w:p>
        </w:tc>
      </w:tr>
    </w:tbl>
    <w:p w14:paraId="24D0449E" w14:textId="77777777" w:rsidR="0028265F" w:rsidRPr="00F8705C" w:rsidRDefault="00000000">
      <w:r w:rsidRPr="00F8705C">
        <w:rPr>
          <w:rFonts w:eastAsia="Times New Roman" w:cs="Times New Roman"/>
          <w:b/>
        </w:rPr>
        <w:t xml:space="preserve">Pełnomocnik: </w:t>
      </w:r>
      <w:r w:rsidRPr="00F8705C">
        <w:rPr>
          <w:rFonts w:eastAsia="Times New Roman" w:cs="Times New Roman"/>
        </w:rPr>
        <w:t>...............................................................................................</w:t>
      </w:r>
    </w:p>
    <w:p w14:paraId="64E52222" w14:textId="77777777" w:rsidR="0028265F" w:rsidRPr="00F8705C" w:rsidRDefault="00000000">
      <w:pPr>
        <w:pStyle w:val="FormHeading"/>
        <w:rPr>
          <w:lang w:val="pl-PL"/>
        </w:rPr>
      </w:pPr>
      <w:r w:rsidRPr="00F8705C">
        <w:rPr>
          <w:lang w:val="pl-PL"/>
        </w:rPr>
        <w:t>Podział zakresu realizacji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57"/>
        <w:gridCol w:w="2473"/>
        <w:gridCol w:w="4081"/>
        <w:gridCol w:w="2745"/>
      </w:tblGrid>
      <w:tr w:rsidR="0028265F" w:rsidRPr="00F8705C" w14:paraId="1FB90AD2" w14:textId="77777777">
        <w:trPr>
          <w:tblHeader/>
          <w:jc w:val="center"/>
        </w:trPr>
        <w:tc>
          <w:tcPr>
            <w:tcW w:w="56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55B7028" w14:textId="77777777" w:rsidR="0028265F" w:rsidRPr="00F8705C" w:rsidRDefault="00000000">
            <w:pPr>
              <w:spacing w:after="0"/>
              <w:jc w:val="center"/>
            </w:pPr>
            <w:r w:rsidRPr="00F8705C">
              <w:rPr>
                <w:rFonts w:eastAsia="Times New Roman" w:cs="Times New Roman"/>
                <w:b/>
                <w:sz w:val="15"/>
              </w:rPr>
              <w:t>Lp.</w:t>
            </w:r>
          </w:p>
        </w:tc>
        <w:tc>
          <w:tcPr>
            <w:tcW w:w="255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FEA8765" w14:textId="77777777" w:rsidR="0028265F" w:rsidRPr="00F8705C" w:rsidRDefault="00000000">
            <w:pPr>
              <w:spacing w:after="0"/>
              <w:jc w:val="center"/>
            </w:pPr>
            <w:r w:rsidRPr="00F8705C">
              <w:rPr>
                <w:rFonts w:eastAsia="Times New Roman" w:cs="Times New Roman"/>
                <w:b/>
                <w:sz w:val="15"/>
              </w:rPr>
              <w:t>Wykonawca</w:t>
            </w:r>
          </w:p>
        </w:tc>
        <w:tc>
          <w:tcPr>
            <w:tcW w:w="4252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35917DD" w14:textId="77777777" w:rsidR="0028265F" w:rsidRPr="00F8705C" w:rsidRDefault="00000000">
            <w:pPr>
              <w:spacing w:after="0"/>
              <w:jc w:val="center"/>
            </w:pPr>
            <w:r w:rsidRPr="00F8705C">
              <w:rPr>
                <w:rFonts w:eastAsia="Times New Roman" w:cs="Times New Roman"/>
                <w:b/>
                <w:sz w:val="15"/>
              </w:rPr>
              <w:t>Roboty / dostawy / usługi, które wykona</w:t>
            </w:r>
          </w:p>
        </w:tc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BF561E2" w14:textId="77777777" w:rsidR="0028265F" w:rsidRPr="00F8705C" w:rsidRDefault="00000000">
            <w:pPr>
              <w:spacing w:after="0"/>
              <w:jc w:val="center"/>
            </w:pPr>
            <w:r w:rsidRPr="00F8705C">
              <w:rPr>
                <w:rFonts w:eastAsia="Times New Roman" w:cs="Times New Roman"/>
                <w:b/>
                <w:sz w:val="15"/>
              </w:rPr>
              <w:t>Warunek udziału wykazywany przez Wykonawcę – jeżeli dotyczy</w:t>
            </w:r>
          </w:p>
        </w:tc>
      </w:tr>
      <w:tr w:rsidR="0028265F" w:rsidRPr="00F8705C" w14:paraId="50EA04CC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8E0ED76" w14:textId="77777777" w:rsidR="0028265F" w:rsidRPr="00F8705C" w:rsidRDefault="00000000">
            <w:pPr>
              <w:spacing w:after="0"/>
            </w:pPr>
            <w:r w:rsidRPr="00F8705C">
              <w:rPr>
                <w:rFonts w:eastAsia="Times New Roman" w:cs="Times New Roman"/>
                <w:sz w:val="15"/>
              </w:rPr>
              <w:t>1</w:t>
            </w: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802932D" w14:textId="77777777" w:rsidR="0028265F" w:rsidRPr="00F8705C" w:rsidRDefault="0028265F">
            <w:pPr>
              <w:spacing w:after="0"/>
            </w:pPr>
          </w:p>
        </w:tc>
        <w:tc>
          <w:tcPr>
            <w:tcW w:w="425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5D4C783" w14:textId="77777777" w:rsidR="0028265F" w:rsidRPr="00F8705C" w:rsidRDefault="0028265F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EF6E633" w14:textId="77777777" w:rsidR="0028265F" w:rsidRPr="00F8705C" w:rsidRDefault="0028265F">
            <w:pPr>
              <w:spacing w:after="0"/>
            </w:pPr>
          </w:p>
        </w:tc>
      </w:tr>
      <w:tr w:rsidR="0028265F" w:rsidRPr="00F8705C" w14:paraId="5CAA0A7A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CC6F0E2" w14:textId="77777777" w:rsidR="0028265F" w:rsidRPr="00F8705C" w:rsidRDefault="00000000">
            <w:pPr>
              <w:spacing w:after="0"/>
            </w:pPr>
            <w:r w:rsidRPr="00F8705C">
              <w:rPr>
                <w:rFonts w:eastAsia="Times New Roman" w:cs="Times New Roman"/>
                <w:sz w:val="15"/>
              </w:rPr>
              <w:t>2</w:t>
            </w: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713E1B9" w14:textId="77777777" w:rsidR="0028265F" w:rsidRPr="00F8705C" w:rsidRDefault="0028265F">
            <w:pPr>
              <w:spacing w:after="0"/>
            </w:pPr>
          </w:p>
        </w:tc>
        <w:tc>
          <w:tcPr>
            <w:tcW w:w="425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0C744F6" w14:textId="77777777" w:rsidR="0028265F" w:rsidRPr="00F8705C" w:rsidRDefault="0028265F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7AD412C" w14:textId="77777777" w:rsidR="0028265F" w:rsidRPr="00F8705C" w:rsidRDefault="0028265F">
            <w:pPr>
              <w:spacing w:after="0"/>
            </w:pPr>
          </w:p>
        </w:tc>
      </w:tr>
      <w:tr w:rsidR="0028265F" w:rsidRPr="00F8705C" w14:paraId="4C5FF211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260CDD4" w14:textId="77777777" w:rsidR="0028265F" w:rsidRPr="00F8705C" w:rsidRDefault="00000000">
            <w:pPr>
              <w:spacing w:after="0"/>
            </w:pPr>
            <w:r w:rsidRPr="00F8705C">
              <w:rPr>
                <w:rFonts w:eastAsia="Times New Roman" w:cs="Times New Roman"/>
                <w:sz w:val="15"/>
              </w:rPr>
              <w:t>3</w:t>
            </w: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6C4F9E2" w14:textId="77777777" w:rsidR="0028265F" w:rsidRPr="00F8705C" w:rsidRDefault="0028265F">
            <w:pPr>
              <w:spacing w:after="0"/>
            </w:pPr>
          </w:p>
        </w:tc>
        <w:tc>
          <w:tcPr>
            <w:tcW w:w="425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DB331F6" w14:textId="77777777" w:rsidR="0028265F" w:rsidRPr="00F8705C" w:rsidRDefault="0028265F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E909990" w14:textId="77777777" w:rsidR="0028265F" w:rsidRPr="00F8705C" w:rsidRDefault="0028265F">
            <w:pPr>
              <w:spacing w:after="0"/>
            </w:pPr>
          </w:p>
        </w:tc>
      </w:tr>
      <w:tr w:rsidR="0028265F" w:rsidRPr="00F8705C" w14:paraId="24FDED72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7D65E54" w14:textId="77777777" w:rsidR="0028265F" w:rsidRPr="00F8705C" w:rsidRDefault="00000000">
            <w:pPr>
              <w:spacing w:after="0"/>
            </w:pPr>
            <w:r w:rsidRPr="00F8705C">
              <w:rPr>
                <w:rFonts w:eastAsia="Times New Roman" w:cs="Times New Roman"/>
                <w:sz w:val="15"/>
              </w:rPr>
              <w:t>4</w:t>
            </w: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5ED826D" w14:textId="77777777" w:rsidR="0028265F" w:rsidRPr="00F8705C" w:rsidRDefault="0028265F">
            <w:pPr>
              <w:spacing w:after="0"/>
            </w:pPr>
          </w:p>
        </w:tc>
        <w:tc>
          <w:tcPr>
            <w:tcW w:w="425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3B15521" w14:textId="77777777" w:rsidR="0028265F" w:rsidRPr="00F8705C" w:rsidRDefault="0028265F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51BC268" w14:textId="77777777" w:rsidR="0028265F" w:rsidRPr="00F8705C" w:rsidRDefault="0028265F">
            <w:pPr>
              <w:spacing w:after="0"/>
            </w:pPr>
          </w:p>
        </w:tc>
      </w:tr>
    </w:tbl>
    <w:p w14:paraId="3C8AE3D7" w14:textId="77777777" w:rsidR="0028265F" w:rsidRPr="00F8705C" w:rsidRDefault="00000000">
      <w:r w:rsidRPr="00F8705C">
        <w:rPr>
          <w:rFonts w:eastAsia="Times New Roman" w:cs="Times New Roman"/>
          <w:sz w:val="16"/>
        </w:rPr>
        <w:t xml:space="preserve">Oświadczamy, że wskazany podział zakresu odpowiada rzeczywistemu sposobowi wykonania zamówienia. Kluczowe prace związane z rozmieszczeniem i instalacją, zastrzeżone w rozdziale XXVI SWZ na podstawie art. 121 pkt 2 ustawy </w:t>
      </w:r>
      <w:proofErr w:type="spellStart"/>
      <w:r w:rsidRPr="00F8705C">
        <w:rPr>
          <w:rFonts w:eastAsia="Times New Roman" w:cs="Times New Roman"/>
          <w:sz w:val="16"/>
        </w:rPr>
        <w:t>Pzp</w:t>
      </w:r>
      <w:proofErr w:type="spellEnd"/>
      <w:r w:rsidRPr="00F8705C">
        <w:rPr>
          <w:rFonts w:eastAsia="Times New Roman" w:cs="Times New Roman"/>
          <w:sz w:val="16"/>
        </w:rPr>
        <w:t>, zostaną wykonane osobiście przez Wykonawcę lub Wykonawców wspólnie ubiegających się o zamówienie wskazanych w niniejszym oświadczeniu i nie zostaną powierzone podwykonawcy.</w:t>
      </w:r>
    </w:p>
    <w:p w14:paraId="37537623" w14:textId="77777777" w:rsidR="0028265F" w:rsidRDefault="00000000">
      <w:r w:rsidRPr="00F8705C">
        <w:rPr>
          <w:rFonts w:eastAsia="Times New Roman" w:cs="Times New Roman"/>
          <w:i/>
          <w:sz w:val="15"/>
        </w:rPr>
        <w:t>Dokument należy podpisać przez osobę/osoby uprawnione do reprezentowania Wykonawców wspólnie ubiegających się o zamówienie, w formie wymaganej w SWZ.</w:t>
      </w:r>
    </w:p>
    <w:sectPr w:rsidR="0028265F" w:rsidSect="00034616">
      <w:headerReference w:type="default" r:id="rId8"/>
      <w:footerReference w:type="default" r:id="rId9"/>
      <w:pgSz w:w="11906" w:h="16838"/>
      <w:pgMar w:top="850" w:right="1020" w:bottom="850" w:left="102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20F37" w14:textId="77777777" w:rsidR="00854581" w:rsidRPr="00F8705C" w:rsidRDefault="00854581">
      <w:pPr>
        <w:spacing w:after="0"/>
      </w:pPr>
      <w:r w:rsidRPr="00F8705C">
        <w:separator/>
      </w:r>
    </w:p>
  </w:endnote>
  <w:endnote w:type="continuationSeparator" w:id="0">
    <w:p w14:paraId="20001B18" w14:textId="77777777" w:rsidR="00854581" w:rsidRPr="00F8705C" w:rsidRDefault="00854581">
      <w:pPr>
        <w:spacing w:after="0"/>
      </w:pPr>
      <w:r w:rsidRPr="00F8705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A696B" w14:textId="77777777" w:rsidR="0028265F" w:rsidRPr="00F8705C" w:rsidRDefault="00000000">
    <w:pPr>
      <w:pStyle w:val="Stopka"/>
      <w:jc w:val="center"/>
    </w:pPr>
    <w:r>
      <w:t xml:space="preserve">MT.2370.02.2026 | Załącznik nr 2A do SWZ | 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A0E0D" w14:textId="77777777" w:rsidR="00854581" w:rsidRPr="00F8705C" w:rsidRDefault="00854581">
      <w:pPr>
        <w:spacing w:after="0"/>
      </w:pPr>
      <w:r w:rsidRPr="00F8705C">
        <w:separator/>
      </w:r>
    </w:p>
  </w:footnote>
  <w:footnote w:type="continuationSeparator" w:id="0">
    <w:p w14:paraId="48A7CEAC" w14:textId="77777777" w:rsidR="00854581" w:rsidRPr="00F8705C" w:rsidRDefault="00854581">
      <w:pPr>
        <w:spacing w:after="0"/>
      </w:pPr>
      <w:r w:rsidRPr="00F8705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487F5" w14:textId="77777777" w:rsidR="0028265F" w:rsidRPr="00F8705C" w:rsidRDefault="00000000">
    <w:pPr>
      <w:pStyle w:val="Nagwek"/>
      <w:jc w:val="right"/>
    </w:pPr>
    <w:r w:rsidRPr="00F8705C">
      <w:rPr>
        <w:rFonts w:eastAsia="Times New Roman" w:cs="Times New Roman"/>
        <w:sz w:val="15"/>
      </w:rPr>
      <w:t>Załącznik nr 2A do SWZ</w:t>
    </w:r>
    <w:r w:rsidRPr="00F8705C"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0618171">
    <w:abstractNumId w:val="8"/>
  </w:num>
  <w:num w:numId="2" w16cid:durableId="2056150774">
    <w:abstractNumId w:val="6"/>
  </w:num>
  <w:num w:numId="3" w16cid:durableId="843975119">
    <w:abstractNumId w:val="5"/>
  </w:num>
  <w:num w:numId="4" w16cid:durableId="1559902389">
    <w:abstractNumId w:val="4"/>
  </w:num>
  <w:num w:numId="5" w16cid:durableId="1914730907">
    <w:abstractNumId w:val="7"/>
  </w:num>
  <w:num w:numId="6" w16cid:durableId="2001809745">
    <w:abstractNumId w:val="3"/>
  </w:num>
  <w:num w:numId="7" w16cid:durableId="187647458">
    <w:abstractNumId w:val="2"/>
  </w:num>
  <w:num w:numId="8" w16cid:durableId="1602951887">
    <w:abstractNumId w:val="1"/>
  </w:num>
  <w:num w:numId="9" w16cid:durableId="1301694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0121"/>
    <w:rsid w:val="0015074B"/>
    <w:rsid w:val="0028265F"/>
    <w:rsid w:val="0029639D"/>
    <w:rsid w:val="00326F90"/>
    <w:rsid w:val="004023BF"/>
    <w:rsid w:val="00854581"/>
    <w:rsid w:val="009A4791"/>
    <w:rsid w:val="00AA1D8D"/>
    <w:rsid w:val="00B47730"/>
    <w:rsid w:val="00C927DE"/>
    <w:rsid w:val="00CB0664"/>
    <w:rsid w:val="00D42772"/>
    <w:rsid w:val="00D84F7A"/>
    <w:rsid w:val="00E92FE2"/>
    <w:rsid w:val="00F8705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93D8F2"/>
  <w14:defaultImageDpi w14:val="300"/>
  <w15:docId w15:val="{36702409-9037-41D4-B3EF-6C3BAB1C7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Heading">
    <w:name w:val="Form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6</cp:revision>
  <dcterms:created xsi:type="dcterms:W3CDTF">2026-08-26T08:17:00Z</dcterms:created>
  <dcterms:modified xsi:type="dcterms:W3CDTF">2026-08-27T08:11:00Z</dcterms:modified>
  <cp:category/>
</cp:coreProperties>
</file>